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0146516" name="019f3b40-bca1-7e42-abea-9e0cd652cc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899081" name="019f3b40-bca1-7e42-abea-9e0cd652cc1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1699922" name="019f3b49-fb15-7bd7-b5e0-d84582378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126060" name="019f3b49-fb15-7bd7-b5e0-d84582378bb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406356" name="019f3b4c-8dac-72c7-84ad-2dd87e617f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694860" name="019f3b4c-8dac-72c7-84ad-2dd87e617f6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3561358" name="019f3b4f-56bf-7692-b26a-0bd878096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659734" name="019f3b4f-56bf-7692-b26a-0bd878096b4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292169" name="019f3b54-7bad-7841-906f-d8e1bf4b7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31054" name="019f3b54-7bad-7841-906f-d8e1bf4b7c2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5123360" name="019f3b60-4cc0-7abf-9db1-474fd1b1f3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82860" name="019f3b60-4cc0-7abf-9db1-474fd1b1f37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116088" name="019f3b67-e214-7760-b43c-be93553c6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386383" name="019f3b67-e214-7760-b43c-be93553c6e7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825406" name="019f3b49-9a31-797b-9947-06800abe09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17452" name="019f3b49-9a31-797b-9947-06800abe096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7831458" name="019f3b54-f6c7-70a9-9e8b-cd281bea38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238405" name="019f3b54-f6c7-70a9-9e8b-cd281bea380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474271" name="019f3b5e-a5fd-7294-891b-f1b5aa99a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813760" name="019f3b5e-a5fd-7294-891b-f1b5aa99a5e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7985419" name="019f3b4a-b163-74e5-a2f4-a433bb12e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408112" name="019f3b4a-b163-74e5-a2f4-a433bb12e58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301889" name="019f3b53-cdf6-7290-9a30-6e2d5c06a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082728" name="019f3b53-cdf6-7290-9a30-6e2d5c06a7e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6847062" name="019f3b5f-cdb0-7c64-aef3-b1682501c5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518876" name="019f3b5f-cdb0-7c64-aef3-b1682501c59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5712615" name="019f3b4d-20aa-7cfc-b20b-937e94501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096037" name="019f3b4d-20aa-7cfc-b20b-937e94501f3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Wohnzimner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481804" name="019f3b62-d9f5-7ecd-a78e-42049e91f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138419" name="019f3b62-d9f5-7ecd-a78e-42049e91fc1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OG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8568033" name="019f3b65-d9e9-7c52-ab71-faf71446e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352836" name="019f3b65-d9e9-7c52-ab71-faf71446eb5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Sternengarten 2, 8574 Lengwil</w:t>
          </w:r>
        </w:p>
        <w:p>
          <w:pPr>
            <w:spacing w:before="0" w:after="0"/>
          </w:pPr>
          <w:r>
            <w:t>1037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